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r>
        <w:t>Privacy Policy for CapacityGhana.com</w:t>
      </w:r>
    </w:p>
    <w:p/>
    <w:p>
      <w:r>
        <w:t>Last Updated: [Insert Date]</w:t>
      </w:r>
    </w:p>
    <w:p/>
    <w:p>
      <w:r>
        <w:t>CapacityGhana.com (“we”, “our”, or “the Platform”) is committed to protecting your privacy and safeguarding the personal information you share with us. This Privacy Policy explains how we collect, use, store, and protect your data when you use our website, mobile services, and employment tools.</w:t>
      </w:r>
    </w:p>
    <w:p/>
    <w:p>
      <w:r>
        <w:t>By accessing or using CapacityGhana.com, you agree to the terms outlined in this Privacy Policy.</w:t>
      </w:r>
    </w:p>
    <w:p/>
    <w:p>
      <w:r>
        <w:t>1. Information We Collect</w:t>
      </w:r>
    </w:p>
    <w:p/>
    <w:p>
      <w:r>
        <w:t>1.1 Personal Information Provided by You</w:t>
      </w:r>
    </w:p>
    <w:p>
      <w:r>
        <w:t>We may collect the following information when you create an account or use our platform:</w:t>
      </w:r>
    </w:p>
    <w:p>
      <w:r>
        <w:t>- Full name</w:t>
      </w:r>
    </w:p>
    <w:p>
      <w:r>
        <w:t>- Email address</w:t>
      </w:r>
    </w:p>
    <w:p>
      <w:r>
        <w:t>- Phone number</w:t>
      </w:r>
    </w:p>
    <w:p>
      <w:r>
        <w:t>- Location</w:t>
      </w:r>
    </w:p>
    <w:p>
      <w:r>
        <w:t>- CV/resume and career details</w:t>
      </w:r>
    </w:p>
    <w:p>
      <w:r>
        <w:t>- Employment history, skills, and qualifications</w:t>
      </w:r>
    </w:p>
    <w:p>
      <w:r>
        <w:t>- Profile photo (optional)</w:t>
      </w:r>
    </w:p>
    <w:p>
      <w:r>
        <w:t>- Employer/company information (for job posters)</w:t>
      </w:r>
    </w:p>
    <w:p/>
    <w:p>
      <w:r>
        <w:t>1.2 Automatically Collected Information</w:t>
      </w:r>
    </w:p>
    <w:p>
      <w:r>
        <w:t>When you use the website, we may collect:</w:t>
      </w:r>
    </w:p>
    <w:p>
      <w:r>
        <w:t>- IP address</w:t>
      </w:r>
    </w:p>
    <w:p>
      <w:r>
        <w:t>- Device information (browser, device type, operating system)</w:t>
      </w:r>
    </w:p>
    <w:p>
      <w:r>
        <w:t>- Usage data (pages visited, time spent, clicks)</w:t>
      </w:r>
    </w:p>
    <w:p>
      <w:r>
        <w:t>- Cookies and tracking technologies</w:t>
      </w:r>
    </w:p>
    <w:p/>
    <w:p>
      <w:r>
        <w:t>1.3 Information from Employers</w:t>
      </w:r>
    </w:p>
    <w:p>
      <w:r>
        <w:t>Employers may provide:</w:t>
      </w:r>
    </w:p>
    <w:p>
      <w:r>
        <w:t>- Company details</w:t>
      </w:r>
    </w:p>
    <w:p>
      <w:r>
        <w:t>- Job postings and requirements</w:t>
      </w:r>
    </w:p>
    <w:p>
      <w:r>
        <w:t>- Applicant assessment information</w:t>
      </w:r>
    </w:p>
    <w:p/>
    <w:p>
      <w:r>
        <w:t>2. How We Use Your Information</w:t>
      </w:r>
    </w:p>
    <w:p>
      <w:r>
        <w:t>We use your information to:</w:t>
      </w:r>
    </w:p>
    <w:p>
      <w:r>
        <w:t>- Create and manage your platform account</w:t>
      </w:r>
    </w:p>
    <w:p>
      <w:r>
        <w:t>- Match job seekers with suitable job opportunities</w:t>
      </w:r>
    </w:p>
    <w:p>
      <w:r>
        <w:t>- Display your profile to employers searching for candidates</w:t>
      </w:r>
    </w:p>
    <w:p>
      <w:r>
        <w:t>- Process job applications</w:t>
      </w:r>
    </w:p>
    <w:p>
      <w:r>
        <w:t>- Communicate with you (notifications, updates, job alerts)</w:t>
      </w:r>
    </w:p>
    <w:p>
      <w:r>
        <w:t>- Improve platform performance and user experience</w:t>
      </w:r>
    </w:p>
    <w:p>
      <w:r>
        <w:t>- Ensure security, fraud prevention, and compliance</w:t>
      </w:r>
    </w:p>
    <w:p>
      <w:r>
        <w:t>- Provide customer support</w:t>
      </w:r>
    </w:p>
    <w:p/>
    <w:p>
      <w:r>
        <w:t>We do not sell your personal information to third parties.</w:t>
      </w:r>
    </w:p>
    <w:p/>
    <w:p>
      <w:r>
        <w:t>3. How Your Information Is Shared</w:t>
      </w:r>
    </w:p>
    <w:p/>
    <w:p>
      <w:r>
        <w:t>3.1 With Employers</w:t>
      </w:r>
    </w:p>
    <w:p>
      <w:r>
        <w:t>When you apply for a job or make your profile searchable, employers may view your CV, profile details, and submitted documents.</w:t>
      </w:r>
    </w:p>
    <w:p/>
    <w:p>
      <w:r>
        <w:t>3.2 With Service Providers</w:t>
      </w:r>
    </w:p>
    <w:p>
      <w:r>
        <w:t>We may share data with trusted third-party partners that support:</w:t>
      </w:r>
    </w:p>
    <w:p>
      <w:r>
        <w:t>- Hosting and data storage</w:t>
      </w:r>
    </w:p>
    <w:p>
      <w:r>
        <w:t>- Technical infrastructure</w:t>
      </w:r>
    </w:p>
    <w:p>
      <w:r>
        <w:t>- Analytics and platform performance</w:t>
      </w:r>
    </w:p>
    <w:p>
      <w:r>
        <w:t>- Email/SMS messaging</w:t>
      </w:r>
    </w:p>
    <w:p/>
    <w:p>
      <w:r>
        <w:t>3.3 Legal Requirements</w:t>
      </w:r>
    </w:p>
    <w:p>
      <w:r>
        <w:t>We may disclose your information if required by:</w:t>
      </w:r>
    </w:p>
    <w:p>
      <w:r>
        <w:t>- Law enforcement</w:t>
      </w:r>
    </w:p>
    <w:p>
      <w:r>
        <w:t>- Court order</w:t>
      </w:r>
    </w:p>
    <w:p>
      <w:r>
        <w:t>- Government regulations</w:t>
      </w:r>
    </w:p>
    <w:p>
      <w:r>
        <w:t>- Protection of the rights and safety of our users or the platform</w:t>
      </w:r>
    </w:p>
    <w:p/>
    <w:p>
      <w:r>
        <w:t>4. Cookies and Tracking Technologies</w:t>
      </w:r>
    </w:p>
    <w:p>
      <w:r>
        <w:t>CapacityGhana.com uses cookies to:</w:t>
      </w:r>
    </w:p>
    <w:p>
      <w:r>
        <w:t>- Improve site functionality</w:t>
      </w:r>
    </w:p>
    <w:p>
      <w:r>
        <w:t>- Remember user preferences</w:t>
      </w:r>
    </w:p>
    <w:p>
      <w:r>
        <w:t>- Analyze website usage</w:t>
      </w:r>
    </w:p>
    <w:p>
      <w:r>
        <w:t>- Enhance overall user experience</w:t>
      </w:r>
    </w:p>
    <w:p/>
    <w:p>
      <w:r>
        <w:t>5. Data Storage and Security</w:t>
      </w:r>
    </w:p>
    <w:p>
      <w:r>
        <w:t>We take reasonable technical and organizational measures to protect your information from unauthorized access, alteration, loss, or misuse.</w:t>
      </w:r>
    </w:p>
    <w:p/>
    <w:p>
      <w:r>
        <w:t>Security measures include:</w:t>
      </w:r>
    </w:p>
    <w:p>
      <w:r>
        <w:t>- Encrypted data transmission (HTTPS)</w:t>
      </w:r>
    </w:p>
    <w:p>
      <w:r>
        <w:t>- Secure server environments</w:t>
      </w:r>
    </w:p>
    <w:p>
      <w:r>
        <w:t>- Access restrictions</w:t>
      </w:r>
    </w:p>
    <w:p>
      <w:r>
        <w:t>- Regular system monitoring</w:t>
      </w:r>
    </w:p>
    <w:p/>
    <w:p>
      <w:r>
        <w:t>6. Your Rights as a User</w:t>
      </w:r>
    </w:p>
    <w:p>
      <w:r>
        <w:t>You may:</w:t>
      </w:r>
    </w:p>
    <w:p>
      <w:r>
        <w:t>- Access your personal information</w:t>
      </w:r>
    </w:p>
    <w:p>
      <w:r>
        <w:t>- Update or correct your information</w:t>
      </w:r>
    </w:p>
    <w:p>
      <w:r>
        <w:t>- Delete your account and data</w:t>
      </w:r>
    </w:p>
    <w:p>
      <w:r>
        <w:t>- Manage communication preferences</w:t>
      </w:r>
    </w:p>
    <w:p>
      <w:r>
        <w:t>- Request a copy of your stored data</w:t>
      </w:r>
    </w:p>
    <w:p>
      <w:r>
        <w:t>- Withdraw consent where applicable</w:t>
      </w:r>
    </w:p>
    <w:p/>
    <w:p>
      <w:r>
        <w:t>To exercise these rights, contact us at: [Insert Email]</w:t>
      </w:r>
    </w:p>
    <w:p/>
    <w:p>
      <w:r>
        <w:t>7. Data Retention</w:t>
      </w:r>
    </w:p>
    <w:p>
      <w:r>
        <w:t>We retain your information only as long as necessary to:</w:t>
      </w:r>
    </w:p>
    <w:p>
      <w:r>
        <w:t>- Provide platform services</w:t>
      </w:r>
    </w:p>
    <w:p>
      <w:r>
        <w:t>- Comply with legal obligations</w:t>
      </w:r>
    </w:p>
    <w:p>
      <w:r>
        <w:t>- Resolve disputes</w:t>
      </w:r>
    </w:p>
    <w:p>
      <w:r>
        <w:t>- Improve user experience</w:t>
      </w:r>
    </w:p>
    <w:p/>
    <w:p>
      <w:r>
        <w:t>8. Account Deletion</w:t>
      </w:r>
    </w:p>
    <w:p>
      <w:r>
        <w:t>Users can delete their accounts by contacting support or using the platform’s account settings (where available).</w:t>
      </w:r>
    </w:p>
    <w:p/>
    <w:p>
      <w:r>
        <w:t>9. Children’s Privacy</w:t>
      </w:r>
    </w:p>
    <w:p>
      <w:r>
        <w:t>CapacityGhana.com is not intended for users under the age of 16. We do not knowingly collect personal data from children.</w:t>
      </w:r>
    </w:p>
    <w:p/>
    <w:p>
      <w:r>
        <w:t>10. Changes to This Privacy Policy</w:t>
      </w:r>
    </w:p>
    <w:p>
      <w:r>
        <w:t>We may update this Privacy Policy occasionally. When changes occur, we will update the “Last Updated” date and notify users where appropriate.</w:t>
      </w:r>
    </w:p>
    <w:p/>
    <w:p>
      <w:r>
        <w:t>11. Contact Information</w:t>
      </w:r>
    </w:p>
    <w:p>
      <w:r>
        <w:t>CapacityGhana.com – Privacy &amp; Data Protection</w:t>
      </w:r>
    </w:p>
    <w:p>
      <w:r>
        <w:t>Email: [Insert Email]</w:t>
      </w:r>
    </w:p>
    <w:p>
      <w:r>
        <w:t>Phone: [Insert Number]</w:t>
      </w:r>
    </w:p>
    <w:p>
      <w:r>
        <w:t>Website: https://capacityghana.com</w:t>
      </w:r>
    </w:p>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